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Alle Zimmer </w:t>
            </w:r>
          </w:p>
          <w:p>
            <w:pPr>
              <w:spacing w:before="0" w:after="0" w:line="240" w:lineRule="auto"/>
            </w:pPr>
            <w:r>
              <w:t>4.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93936722" name="dfc8c690-20fc-11f0-93b8-3179f5e4b3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5091717" name="dfc8c690-20fc-11f0-93b8-3179f5e4b3db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 / Wohnzimmer </w:t>
            </w:r>
          </w:p>
          <w:p>
            <w:pPr>
              <w:spacing w:before="0" w:after="0" w:line="240" w:lineRule="auto"/>
            </w:pPr>
            <w:r>
              <w:t>4.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42969184" name="3dc99080-20fd-11f0-99ea-873cf6d79e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9035181" name="3dc99080-20fd-11f0-99ea-873cf6d79e45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 / Wohnzimmer </w:t>
            </w:r>
          </w:p>
          <w:p>
            <w:pPr>
              <w:spacing w:before="0" w:after="0" w:line="240" w:lineRule="auto"/>
            </w:pPr>
            <w:r>
              <w:t>4.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46571457" name="613e6860-20fd-11f0-8def-8189367de1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6265989" name="613e6860-20fd-11f0-8def-8189367de16c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  <w:p>
            <w:pPr>
              <w:spacing w:before="0" w:after="0" w:line="240" w:lineRule="auto"/>
            </w:pPr>
            <w:r>
              <w:t>4.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54712254" name="e300f1b0-20fd-11f0-a424-47136b01c5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0068724" name="e300f1b0-20fd-11f0-a424-47136b01c574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  <w:p>
            <w:pPr>
              <w:spacing w:before="0" w:after="0" w:line="240" w:lineRule="auto"/>
            </w:pPr>
            <w:r>
              <w:t>4.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1062975" name="03de2ec0-20fe-11f0-928b-97289d17de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1553668" name="03de2ec0-20fe-11f0-928b-97289d17ded3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  <w:p>
            <w:pPr>
              <w:spacing w:before="0" w:after="0" w:line="240" w:lineRule="auto"/>
            </w:pPr>
            <w:r>
              <w:t>4.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13443799" name="1571ffe0-20fe-11f0-a58c-cf03bc1952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2872266" name="1571ffe0-20fe-11f0-a58c-cf03bc1952aa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4.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62591560" name="680378e0-2100-11f0-a8b1-efd0baeb16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9367046" name="680378e0-2100-11f0-a8b1-efd0baeb16cb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4.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13610437" name="8c1ad250-2100-11f0-90a0-557d90f3a91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4706593" name="8c1ad250-2100-11f0-90a0-557d90f3a916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4.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89245235" name="9d209440-2100-11f0-b786-0ff61ffd33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7174849" name="9d209440-2100-11f0-b786-0ff61ffd3365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4.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59918319" name="bca8c8a0-2100-11f0-9bad-bdcb4dd89f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467693" name="bca8c8a0-2100-11f0-9bad-bdcb4dd89f99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4.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87028896" name="d585fcd0-2100-11f0-b46d-a1fab0ec8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6196649" name="d585fcd0-2100-11f0-b46d-a1fab0ec867a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4.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65915596" name="ede6ae00-2100-11f0-9377-21626735423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9131587" name="ede6ae00-2100-11f0-9377-21626735423b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4.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99600653" name="0ce82630-2101-11f0-aedd-03abf3407e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4049174" name="0ce82630-2101-11f0-aedd-03abf3407ec5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4.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661191" name="219210f0-2101-11f0-afa0-fbef8b3d0e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9450125" name="219210f0-2101-11f0-afa0-fbef8b3d0eef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4.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36736136" name="f70529c0-2101-11f0-b4c1-13230848b9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8914963" name="f70529c0-2101-11f0-b4c1-13230848b9b3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4.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05238075" name="0ec57c40-2102-11f0-8028-d77b016437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0112104" name="0ec57c40-2102-11f0-8028-d77b01643705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4.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30387327" name="203598c0-2102-11f0-bcf3-7f12ff48853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1674821" name="203598c0-2102-11f0-bcf3-7f12ff48853e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4.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65300125" name="2cf6d330-2102-11f0-8162-4f38fe05ac9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5722906" name="2cf6d330-2102-11f0-8162-4f38fe05ac93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Schlafzimner </w:t>
            </w:r>
          </w:p>
          <w:p>
            <w:pPr>
              <w:spacing w:before="0" w:after="0" w:line="240" w:lineRule="auto"/>
            </w:pPr>
            <w:r>
              <w:t>4.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98384819" name="57996fd0-2102-11f0-ae8d-dbeebe3554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6296182" name="57996fd0-2102-11f0-ae8d-dbeebe35543f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Schlafzimner </w:t>
            </w:r>
          </w:p>
          <w:p>
            <w:pPr>
              <w:spacing w:before="0" w:after="0" w:line="240" w:lineRule="auto"/>
            </w:pPr>
            <w:r>
              <w:t>4.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11835065" name="6dd32250-2102-11f0-909c-b17d681cceb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6751923" name="6dd32250-2102-11f0-909c-b17d681ccebf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WHG. Himmelreichstrasse 3, 9326 Horn </w:t>
          </w:r>
        </w:p>
        <w:p>
          <w:pPr>
            <w:spacing w:before="0" w:after="0"/>
          </w:pPr>
          <w:r>
            <w:t>252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footer.xml" Type="http://schemas.openxmlformats.org/officeDocument/2006/relationships/footer" Id="rId2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